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D0B73" w:rsidRDefault="001D0B73" w:rsidP="001D0B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147-17-8/1510</w:t>
      </w:r>
    </w:p>
    <w:p w:rsidR="00C36CA8" w:rsidRPr="00C23241" w:rsidRDefault="001D0B73" w:rsidP="001D0B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D0B73" w:rsidRDefault="001D0B73" w:rsidP="001D0B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val="uk-UA"/>
        </w:rPr>
      </w:pPr>
    </w:p>
    <w:p w:rsidR="00C36CA8" w:rsidRPr="00C227D5" w:rsidRDefault="00C36CA8" w:rsidP="001D0B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1D0B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1D0B7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1D0B7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Default="007C4B17" w:rsidP="001D0B7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D0B73" w:rsidRPr="00734ACE" w:rsidRDefault="001D0B73" w:rsidP="001D0B7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45EF8" w:rsidRPr="00F922E0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r w:rsidR="00B02F74">
        <w:rPr>
          <w:rFonts w:ascii="Times New Roman" w:hAnsi="Times New Roman"/>
          <w:sz w:val="28"/>
          <w:szCs w:val="28"/>
          <w:lang w:val="uk-UA"/>
        </w:rPr>
        <w:t xml:space="preserve">Ліщинці, с. </w:t>
      </w:r>
      <w:proofErr w:type="spellStart"/>
      <w:r w:rsidR="00B02F74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B02F74">
        <w:rPr>
          <w:rFonts w:ascii="Times New Roman" w:hAnsi="Times New Roman"/>
          <w:sz w:val="28"/>
          <w:szCs w:val="28"/>
          <w:lang w:val="uk-UA"/>
        </w:rPr>
        <w:t>, с. Іваньки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F267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E071C9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1C9">
        <w:rPr>
          <w:rFonts w:ascii="Times New Roman" w:hAnsi="Times New Roman"/>
          <w:sz w:val="28"/>
          <w:szCs w:val="28"/>
          <w:lang w:val="uk-UA"/>
        </w:rPr>
        <w:t>в натурі на місцевості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</w:t>
      </w:r>
      <w:bookmarkStart w:id="0" w:name="_GoBack"/>
      <w:r w:rsidR="00A45EF8">
        <w:rPr>
          <w:rFonts w:ascii="Times New Roman" w:hAnsi="Times New Roman"/>
          <w:sz w:val="28"/>
          <w:szCs w:val="28"/>
          <w:lang w:val="uk-UA"/>
        </w:rPr>
        <w:t xml:space="preserve">за межами с. </w:t>
      </w:r>
      <w:r w:rsidR="00B02F74">
        <w:rPr>
          <w:rFonts w:ascii="Times New Roman" w:hAnsi="Times New Roman"/>
          <w:sz w:val="28"/>
          <w:szCs w:val="28"/>
          <w:lang w:val="uk-UA"/>
        </w:rPr>
        <w:t xml:space="preserve">Ліщинці, с. </w:t>
      </w:r>
      <w:proofErr w:type="spellStart"/>
      <w:r w:rsidR="00B02F74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B02F74">
        <w:rPr>
          <w:rFonts w:ascii="Times New Roman" w:hAnsi="Times New Roman"/>
          <w:sz w:val="28"/>
          <w:szCs w:val="28"/>
          <w:lang w:val="uk-UA"/>
        </w:rPr>
        <w:t>, с. Іваньки</w:t>
      </w:r>
      <w:bookmarkEnd w:id="0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sz w:val="28"/>
          <w:szCs w:val="28"/>
          <w:lang w:val="uk-UA"/>
        </w:rPr>
        <w:t>орієнтовною</w:t>
      </w:r>
      <w:r w:rsidR="007C4B17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B02F74">
        <w:rPr>
          <w:rFonts w:ascii="Times New Roman" w:hAnsi="Times New Roman"/>
          <w:sz w:val="28"/>
          <w:szCs w:val="28"/>
          <w:lang w:val="uk-UA"/>
        </w:rPr>
        <w:t>11,53</w:t>
      </w:r>
      <w:r w:rsidR="007C4B17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F267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F267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D0B73" w:rsidRPr="00F922E0" w:rsidRDefault="001D0B73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1D0B73">
      <w:pgSz w:w="12240" w:h="15840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D0B73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34ACE"/>
    <w:rsid w:val="00773856"/>
    <w:rsid w:val="007B4699"/>
    <w:rsid w:val="007C4B17"/>
    <w:rsid w:val="0081342E"/>
    <w:rsid w:val="00870D21"/>
    <w:rsid w:val="0087494E"/>
    <w:rsid w:val="008A3AE8"/>
    <w:rsid w:val="008D6670"/>
    <w:rsid w:val="008E5374"/>
    <w:rsid w:val="00956534"/>
    <w:rsid w:val="00961166"/>
    <w:rsid w:val="00A33C55"/>
    <w:rsid w:val="00A45EF8"/>
    <w:rsid w:val="00A47668"/>
    <w:rsid w:val="00A702BD"/>
    <w:rsid w:val="00B02F74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E071C9"/>
    <w:rsid w:val="00E77710"/>
    <w:rsid w:val="00EB4C66"/>
    <w:rsid w:val="00F05318"/>
    <w:rsid w:val="00F267F1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3C44-F24F-4B97-AE93-2BF2F5F9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2021-09-23T13:41:00Z</cp:lastPrinted>
  <dcterms:created xsi:type="dcterms:W3CDTF">2021-09-22T09:26:00Z</dcterms:created>
  <dcterms:modified xsi:type="dcterms:W3CDTF">2021-10-11T07:45:00Z</dcterms:modified>
</cp:coreProperties>
</file>